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ns1="http://schemas.openxmlformats.org/markup-compatibility/2006" xmlns:w="http://schemas.openxmlformats.org/wordprocessingml/2006/main" ns1:Ignorable="w14 wp14">
  <w:body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[[COURT_HEADING_1]]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[[COURT_HEADING_2]]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[[COURT_HEADING_3]]</w:t>
      </w:r>
    </w:p>
    <w:p>
      <w:pPr>
        <w:spacing w:before="0" w:after="0" w:line="240" w:lineRule="auto"/>
      </w:pP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3888"/>
        <w:gridCol w:w="288"/>
        <w:gridCol w:w="5184"/>
      </w:tblGrid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[[PLAINTIFF_NAME]]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CASE NO. [[CASE_NUMBER]]</w:t>
            </w: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[[PLAINTIFF_DESIGNATION]]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JUDGE [[JUDGE_LABEL]]</w:t>
            </w: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72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v.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MAGISTRATE [[MAGISTRATE_LABEL]]</w:t>
            </w: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[[DEFENDANT_NAME]]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[[DEFENDANT_DESIGNATION]]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</w:tbl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9360"/>
      </w:tblGrid>
      <w:tr>
        <w:trPr>
          <w:trHeight w:val="432" w:hRule="atLeast"/>
        </w:trPr>
        <w:tc>
          <w:tcPr>
            <w:tcW w:type="dxa" w:w="9360"/>
            <w:tcMar>
              <w:top w:w="18" w:type="dxa"/>
              <w:start w:w="0" w:type="dxa"/>
              <w:bottom w:w="18" w:type="dxa"/>
              <w:end w:w="0" w:type="dxa"/>
            </w:tcMar>
            <w:vAlign w:val="center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spacing w:before="0" w:after="0" w:line="240" w:lineRule="auto"/>
              <w:jc w:val="center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[[MOTION_TITLE]]</w:t>
            </w:r>
          </w:p>
        </w:tc>
      </w:tr>
    </w:tbl>
    <w:p>
      <w:r>
        <w:t>[[MOTION_BODY]]</w:t>
      </w:r>
    </w:p>
    <w:p>
      <w:r>
        <w:t>[[MOTION_SHORT_BEGIN]]</w:t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[[MOTION_SHORT_SIGNATURE_S_LINE]]</w:t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[[MOTION_SHORT_SIGNATURE_NAME]]</w:t>
      </w:r>
    </w:p>
    <w:p>
      <w:pPr>
        <w:keepNext w:val="0"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[[MOTION_SHORT_SIGNATURE_DESIGNATION]]</w:t>
      </w:r>
    </w:p>
    <w:p>
      <w:r>
        <w:t>[[MOTION_SHORT_END]]</w:t>
      </w:r>
    </w:p>
    <w:p>
      <w:r>
        <w:t>[[MOTION_LONG_BEGIN]]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Respectfully submitted,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[[MOTION_LONG_SIGNATURE_S_LINE]]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[[MOTION_LONG_SIGNATURE_NAME]]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[[MOTION_LONG_SIGNATURE_DESIGNATION]]</w:t>
      </w:r>
    </w:p>
    <w:p>
      <w:r>
        <w:t>[[MOTION_LONG_CONTACT_LINES]]</w:t>
      </w:r>
    </w:p>
    <w:p>
      <w:r>
        <w:t>[[MOTION_LONG_END]]</w:t>
      </w:r>
    </w:p>
    <w:p>
      <w:r>
        <w:t>[[SUPPORT_SECTIONS]]</w:t>
      </w:r>
    </w:p>
    <w:p>
      <w:r>
        <w:t>[[EXHIBIT_LIST]]</w:t>
      </w:r>
    </w:p>
    <w:p>
      <w:r>
        <w:t>[[CERTIFICATE_BEGIN]]</w:t>
      </w:r>
    </w:p>
    <w:p>
      <w:r>
        <w:br w:type="page"/>
      </w:r>
    </w:p>
    <w:p>
      <w:pPr>
        <w:spacing w:before="0" w:after="16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Certificate of Service</w:t>
      </w:r>
    </w:p>
    <w:p>
      <w:pPr>
        <w:spacing w:before="0" w:after="0" w:line="240" w:lineRule="auto"/>
        <w:ind w:firstLine="720"/>
      </w:pPr>
      <w:r>
        <w:t>[[CERTIFICATE_TEXT]]</w:t>
      </w:r>
    </w:p>
    <w:p>
      <w:r>
        <w:t>[[CERTIFICATE_RECIPIENTS]]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keepNext/>
        <w:keepLines/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Respectfully submitted,</w:t>
      </w:r>
    </w:p>
    <w:p>
      <w:pPr>
        <w:keepNext/>
        <w:keepLines/>
        <w:spacing w:before="0" w:after="0" w:line="240" w:lineRule="auto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[[CERTIFICATE_SIGNATURE_S_LINE]]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[[CERTIFICATE_SIGNATURE_NAME]]</w:t>
      </w:r>
    </w:p>
    <w:p>
      <w:pPr>
        <w:spacing w:before="0" w:after="0" w:line="240" w:lineRule="auto"/>
        <w:ind w:left="5760"/>
      </w:pPr>
      <w:r>
        <w:rPr>
          <w:rFonts w:ascii="Times New Roman" w:hAnsi="Times New Roman" w:eastAsia="Times New Roman"/>
          <w:b w:val="0"/>
          <w:i w:val="0"/>
          <w:sz w:val="24"/>
          <w:u w:val="none"/>
        </w:rPr>
        <w:t>[[CERTIFICATE_SIGNATURE_DESIGNATION]]</w:t>
      </w:r>
    </w:p>
    <w:p>
      <w:r>
        <w:t>[[CERTIFICATE_CONTACT_LINES]]</w:t>
      </w:r>
    </w:p>
    <w:p>
      <w:r>
        <w:t>[[CERTIFICATE_END]]</w:t>
      </w:r>
    </w:p>
    <w:p>
      <w:r>
        <w:t>[[ORDER_BEGIN]]</w:t>
      </w:r>
    </w:p>
    <w:p>
      <w:r>
        <w:br w:type="page"/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[[ORDER_COURT_HEADING_1]]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[[ORDER_COURT_HEADING_2]]</w:t>
      </w:r>
    </w:p>
    <w:p>
      <w:pPr>
        <w:spacing w:before="0" w:after="0" w:line="240" w:lineRule="auto"/>
        <w:jc w:val="center"/>
      </w:pPr>
      <w:r>
        <w:rPr>
          <w:rFonts w:ascii="Times New Roman" w:hAnsi="Times New Roman" w:eastAsia="Times New Roman"/>
          <w:b/>
          <w:i w:val="0"/>
          <w:sz w:val="24"/>
          <w:u w:val="none"/>
        </w:rPr>
        <w:t>[[ORDER_COURT_HEADING_3]]</w:t>
      </w:r>
    </w:p>
    <w:p>
      <w:pPr>
        <w:spacing w:before="0" w:after="0" w:line="240" w:lineRule="auto"/>
      </w:pP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3888"/>
        <w:gridCol w:w="288"/>
        <w:gridCol w:w="5184"/>
      </w:tblGrid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[[PLAINTIFF_NAME]]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CASE NO. [[CASE_NUMBER]]</w:t>
            </w: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[[PLAINTIFF_DESIGNATION]]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JUDGE [[JUDGE_LABEL]]</w:t>
            </w: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72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v.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2"/>
                <w:u w:val="none"/>
              </w:rPr>
              <w:t>MAGISTRATE [[MAGISTRATE_LABEL]]</w:t>
            </w: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/>
                <w:i w:val="0"/>
                <w:sz w:val="24"/>
                <w:u w:val="none"/>
              </w:rPr>
              <w:t>[[DEFENDANT_NAME]]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JUDGMENT ENTRY</w:t>
            </w: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  <w:ind w:left="1440"/>
            </w:pPr>
            <w:r>
              <w:rPr>
                <w:rFonts w:ascii="Times New Roman" w:hAnsi="Times New Roman" w:eastAsia="Times New Roman"/>
                <w:b w:val="0"/>
                <w:i w:val="0"/>
                <w:sz w:val="24"/>
                <w:u w:val="none"/>
              </w:rPr>
              <w:t>[[DEFENDANT_DESIGNATION]]</w:t>
            </w: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  <w:tr>
        <w:trPr>
          <w:trHeight w:val="288" w:hRule="exact"/>
        </w:trPr>
        <w:tc>
          <w:tcPr>
            <w:tcW w:type="dxa" w:w="38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288"/>
            <w:vAlign w:val="top"/>
            <w:tcMar>
              <w:top w:w="0" w:type="dxa"/>
              <w:start w:w="0" w:type="dxa"/>
              <w:bottom w:w="0" w:type="dxa"/>
              <w:end w:w="0" w:type="dxa"/>
            </w:tcMar>
          </w:tcPr>
          <w:p>
            <w:pPr>
              <w:spacing w:before="0" w:after="0" w:line="240" w:lineRule="auto"/>
            </w:pPr>
          </w:p>
        </w:tc>
        <w:tc>
          <w:tcPr>
            <w:tcW w:type="dxa" w:w="5184"/>
            <w:vAlign w:val="top"/>
            <w:tcMar>
              <w:top w:w="0" w:type="dxa"/>
              <w:start w:w="0" w:type="dxa"/>
              <w:bottom w:w="0" w:type="dxa"/>
              <w:end w:w="0" w:type="dxa"/>
            </w:tcMar>
            <w:noWrap/>
          </w:tcPr>
          <w:p>
            <w:pPr>
              <w:spacing w:before="0" w:after="0" w:line="240" w:lineRule="auto"/>
            </w:pPr>
          </w:p>
        </w:tc>
      </w:tr>
    </w:tbl>
    <w:p>
      <w:r>
        <w:t>[[ORDER_BODY]]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___________________________________</w:t>
      </w:r>
    </w:p>
    <w:p>
      <w:pPr>
        <w:keepNext/>
        <w:spacing w:before="16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[[ORDER_JUDGE]]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___________________________________</w:t>
      </w:r>
    </w:p>
    <w:p>
      <w:pPr>
        <w:keepNext/>
        <w:spacing w:before="16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20"/>
          <w:u w:val="none"/>
        </w:rPr>
        <w:t>[[ORDER_MAGISTRATE]]</w:t>
      </w:r>
    </w:p>
    <w:p>
      <w:pPr>
        <w:keepNext/>
        <w:spacing w:before="16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[[ORDER_SUBMITTED_BY]]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[[ORDER_S_LINE]]</w:t>
      </w:r>
    </w:p>
    <w:p>
      <w:pPr>
        <w:keepNext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[[ORDER_NAME]]</w:t>
      </w:r>
    </w:p>
    <w:p>
      <w:pPr>
        <w:keepNext w:val="0"/>
        <w:spacing w:before="0" w:after="0" w:line="240" w:lineRule="auto"/>
        <w:ind w:left="5328"/>
      </w:pPr>
      <w:r>
        <w:rPr>
          <w:rFonts w:ascii="Times New Roman" w:hAnsi="Times New Roman" w:eastAsia="Times New Roman"/>
          <w:b w:val="0"/>
          <w:i w:val="0"/>
          <w:sz w:val="16"/>
          <w:u w:val="none"/>
        </w:rPr>
        <w:t>[[ORDER_DESIGNATION]]</w:t>
      </w:r>
    </w:p>
    <w:p>
      <w:r>
        <w:t>[[ORDER_END]]</w:t>
      </w:r>
    </w:p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 w:eastAsia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