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 w:line="240" w:lineRule="auto"/>
        <w:jc w:val="center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[[COURT_HEADING_1]]</w:t>
      </w:r>
    </w:p>
    <w:p>
      <w:pPr>
        <w:spacing w:before="0" w:after="0" w:line="240" w:lineRule="auto"/>
        <w:jc w:val="center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[[COURT_HEADING_2]]</w:t>
      </w:r>
    </w:p>
    <w:p>
      <w:pPr>
        <w:spacing w:before="0" w:after="0" w:line="240" w:lineRule="auto"/>
        <w:jc w:val="center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[[COURT_HEADING_3]]</w:t>
      </w:r>
    </w:p>
    <w:p>
      <w:pPr>
        <w:spacing w:before="0" w:after="0" w:line="240" w:lineRule="auto"/>
      </w:pP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4320"/>
        <w:gridCol w:w="144"/>
        <w:gridCol w:w="144"/>
        <w:gridCol w:w="4752"/>
      </w:tblGrid>
      <w:tr>
        <w:trPr>
          <w:trHeight w:val="288" w:hRule="exact"/>
        </w:trPr>
        <w:tc>
          <w:tcPr>
            <w:tcW w:type="dxa" w:w="4320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24"/>
                <w:u w:val="none"/>
              </w:rPr>
              <w:t>[[PLAINTIFF_NAME]]</w:t>
            </w: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tcBorders>
              <w:right w:val="single" w:sz="6" w:space="0" w:color="000000"/>
            </w:tcBorders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4752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24"/>
                <w:u w:val="none"/>
              </w:rPr>
              <w:t>CASE NO. [[CASE_NUMBER]]</w:t>
            </w:r>
          </w:p>
        </w:tc>
      </w:tr>
      <w:tr>
        <w:trPr>
          <w:trHeight w:val="288" w:hRule="exact"/>
        </w:trPr>
        <w:tc>
          <w:tcPr>
            <w:tcW w:type="dxa" w:w="4320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tcBorders>
              <w:right w:val="single" w:sz="6" w:space="0" w:color="000000"/>
            </w:tcBorders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4752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  <w:tr>
        <w:trPr>
          <w:trHeight w:val="288" w:hRule="exact"/>
        </w:trPr>
        <w:tc>
          <w:tcPr>
            <w:tcW w:type="dxa" w:w="4320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  <w:ind w:left="1440"/>
            </w:pPr>
            <w:r>
              <w:rPr>
                <w:rFonts w:ascii="Times New Roman" w:hAnsi="Times New Roman" w:eastAsia="Times New Roman"/>
                <w:b w:val="0"/>
                <w:i w:val="0"/>
                <w:sz w:val="24"/>
                <w:u w:val="none"/>
              </w:rPr>
              <w:t>[[PLAINTIFF_DESIGNATION]]</w:t>
            </w: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tcBorders>
              <w:right w:val="single" w:sz="6" w:space="0" w:color="000000"/>
            </w:tcBorders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4752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22"/>
                <w:u w:val="none"/>
              </w:rPr>
              <w:t>JUDGE [[JUDGE_LABEL]]</w:t>
            </w:r>
          </w:p>
        </w:tc>
      </w:tr>
      <w:tr>
        <w:trPr>
          <w:trHeight w:val="288" w:hRule="exact"/>
        </w:trPr>
        <w:tc>
          <w:tcPr>
            <w:tcW w:type="dxa" w:w="4320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tcBorders>
              <w:right w:val="single" w:sz="6" w:space="0" w:color="000000"/>
            </w:tcBorders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4752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  <w:tr>
        <w:trPr>
          <w:trHeight w:val="288" w:hRule="exact"/>
        </w:trPr>
        <w:tc>
          <w:tcPr>
            <w:tcW w:type="dxa" w:w="4320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  <w:ind w:left="720"/>
            </w:pPr>
            <w:r>
              <w:rPr>
                <w:rFonts w:ascii="Times New Roman" w:hAnsi="Times New Roman" w:eastAsia="Times New Roman"/>
                <w:b w:val="0"/>
                <w:i w:val="0"/>
                <w:sz w:val="24"/>
                <w:u w:val="none"/>
              </w:rPr>
              <w:t>v.</w:t>
            </w: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tcBorders>
              <w:right w:val="single" w:sz="6" w:space="0" w:color="000000"/>
            </w:tcBorders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4752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22"/>
                <w:u w:val="none"/>
              </w:rPr>
              <w:t>MAGISTRATE [[MAGISTRATE_LABEL]]</w:t>
            </w:r>
          </w:p>
        </w:tc>
      </w:tr>
      <w:tr>
        <w:trPr>
          <w:trHeight w:val="288" w:hRule="exact"/>
        </w:trPr>
        <w:tc>
          <w:tcPr>
            <w:tcW w:type="dxa" w:w="4320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tcBorders>
              <w:right w:val="single" w:sz="6" w:space="0" w:color="000000"/>
            </w:tcBorders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4752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  <w:tr>
        <w:trPr>
          <w:trHeight w:val="288" w:hRule="exact"/>
        </w:trPr>
        <w:tc>
          <w:tcPr>
            <w:tcW w:type="dxa" w:w="4320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24"/>
                <w:u w:val="none"/>
              </w:rPr>
              <w:t>[[DEFENDANT_NAME]]</w:t>
            </w: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tcBorders>
              <w:right w:val="single" w:sz="6" w:space="0" w:color="000000"/>
            </w:tcBorders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4752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  <w:tr>
        <w:trPr>
          <w:trHeight w:val="288" w:hRule="exact"/>
        </w:trPr>
        <w:tc>
          <w:tcPr>
            <w:tcW w:type="dxa" w:w="4320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tcBorders>
              <w:right w:val="single" w:sz="6" w:space="0" w:color="000000"/>
            </w:tcBorders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4752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  <w:tr>
        <w:trPr>
          <w:trHeight w:val="288" w:hRule="exact"/>
        </w:trPr>
        <w:tc>
          <w:tcPr>
            <w:tcW w:type="dxa" w:w="4320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  <w:ind w:left="1440"/>
            </w:pPr>
            <w:r>
              <w:rPr>
                <w:rFonts w:ascii="Times New Roman" w:hAnsi="Times New Roman" w:eastAsia="Times New Roman"/>
                <w:b w:val="0"/>
                <w:i w:val="0"/>
                <w:sz w:val="24"/>
                <w:u w:val="none"/>
              </w:rPr>
              <w:t>[[DEFENDANT_DESIGNATION]]</w:t>
            </w: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tcBorders>
              <w:right w:val="single" w:sz="6" w:space="0" w:color="000000"/>
            </w:tcBorders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4752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  <w:tr>
        <w:trPr>
          <w:trHeight w:val="288" w:hRule="exact"/>
        </w:trPr>
        <w:tc>
          <w:tcPr>
            <w:tcW w:type="dxa" w:w="4320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4752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</w:tbl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9360"/>
      </w:tblGrid>
      <w:tr>
        <w:trPr>
          <w:trHeight w:val="432" w:hRule="atLeast"/>
        </w:trPr>
        <w:tc>
          <w:tcPr>
            <w:tcW w:type="dxa" w:w="9360"/>
            <w:tcMar>
              <w:top w:w="18" w:type="dxa"/>
              <w:start w:w="0" w:type="dxa"/>
              <w:bottom w:w="18" w:type="dxa"/>
              <w:end w:w="0" w:type="dxa"/>
            </w:tcMar>
            <w:vAlign w:val="center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sz w:val="24"/>
                <w:u w:val="none"/>
              </w:rPr>
              <w:t>[[MOTION_TITLE]]</w:t>
            </w:r>
          </w:p>
        </w:tc>
      </w:tr>
    </w:tbl>
    <w:p>
      <w:r>
        <w:t>[[MOTION_BODY]]</w:t>
      </w:r>
    </w:p>
    <w:p>
      <w:r>
        <w:t>[[MOTION_SHORT_BEGIN]]</w:t>
      </w:r>
    </w:p>
    <w:p>
      <w:pPr>
        <w:keepNext/>
        <w:keepLines/>
        <w:spacing w:before="0" w:after="0" w:line="240" w:lineRule="auto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</w:r>
    </w:p>
    <w:p>
      <w:pPr>
        <w:keepNext/>
        <w:keepLines/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Respectfully submitted,</w:t>
      </w:r>
    </w:p>
    <w:p>
      <w:pPr>
        <w:keepNext/>
        <w:keepLines/>
        <w:spacing w:before="0" w:after="0" w:line="240" w:lineRule="auto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</w:r>
    </w:p>
    <w:p>
      <w:pPr>
        <w:keepNext/>
        <w:keepLines/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[[MOTION_SHORT_SIGNATURE_S_LINE]]</w:t>
      </w:r>
    </w:p>
    <w:p>
      <w:pPr>
        <w:keepNext/>
        <w:keepLines/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[[MOTION_SHORT_SIGNATURE_NAME]]</w:t>
      </w:r>
    </w:p>
    <w:p>
      <w:pPr>
        <w:keepNext w:val="0"/>
        <w:keepLines/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[[MOTION_SHORT_SIGNATURE_DESIGNATION]]</w:t>
      </w:r>
    </w:p>
    <w:p>
      <w:r>
        <w:t>[[MOTION_SHORT_END]]</w:t>
      </w:r>
    </w:p>
    <w:p>
      <w:r>
        <w:t>[[MOTION_LONG_BEGIN]]</w:t>
      </w:r>
    </w:p>
    <w:p>
      <w:pPr>
        <w:keepNext/>
        <w:keepLines/>
        <w:spacing w:before="0" w:after="0" w:line="240" w:lineRule="auto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</w:r>
    </w:p>
    <w:p>
      <w:pPr>
        <w:keepNext/>
        <w:keepLines/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Respectfully submitted,</w:t>
      </w:r>
    </w:p>
    <w:p>
      <w:pPr>
        <w:keepNext/>
        <w:keepLines/>
        <w:spacing w:before="0" w:after="0" w:line="240" w:lineRule="auto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</w:r>
    </w:p>
    <w:p>
      <w:pPr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[[MOTION_LONG_SIGNATURE_S_LINE]]</w:t>
      </w:r>
    </w:p>
    <w:p>
      <w:pPr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[[MOTION_LONG_SIGNATURE_NAME]]</w:t>
      </w:r>
    </w:p>
    <w:p>
      <w:pPr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[[MOTION_LONG_SIGNATURE_DESIGNATION]]</w:t>
      </w:r>
    </w:p>
    <w:p>
      <w:r>
        <w:t>[[MOTION_LONG_CONTACT_LINES]]</w:t>
      </w:r>
    </w:p>
    <w:p>
      <w:r>
        <w:t>[[MOTION_LONG_END]]</w:t>
      </w:r>
    </w:p>
    <w:p>
      <w:r>
        <w:t>[[SUPPORT_SECTIONS]]</w:t>
      </w:r>
    </w:p>
    <w:p>
      <w:r>
        <w:t>[[EXHIBIT_LIST]]</w:t>
      </w:r>
    </w:p>
    <w:p>
      <w:r>
        <w:t>[[CERTIFICATE_BEGIN]]</w:t>
      </w:r>
    </w:p>
    <w:p>
      <w:r>
        <w:br w:type="page"/>
      </w:r>
    </w:p>
    <w:p>
      <w:pPr>
        <w:spacing w:before="0" w:after="240" w:line="240" w:lineRule="auto"/>
        <w:jc w:val="center"/>
      </w:pPr>
      <w:r>
        <w:rPr>
          <w:rFonts w:ascii="Times New Roman" w:hAnsi="Times New Roman" w:eastAsia="Times New Roman"/>
          <w:b/>
          <w:i w:val="0"/>
          <w:sz w:val="24"/>
          <w:u w:val="none"/>
        </w:rPr>
        <w:t>Certificate of Service</w:t>
      </w:r>
    </w:p>
    <w:p>
      <w:pPr>
        <w:spacing w:before="0" w:after="0" w:line="240" w:lineRule="auto"/>
        <w:ind w:firstLine="720"/>
      </w:pPr>
      <w:r>
        <w:t>[[CERTIFICATE_TEXT]]</w:t>
      </w:r>
    </w:p>
    <w:p>
      <w:pPr>
        <w:spacing w:before="0" w:after="0" w:line="240" w:lineRule="auto"/>
      </w:pPr>
      <w:r>
        <w:t>[[CERTIFICATE_SERVICE_GAP]]</w:t>
      </w:r>
    </w:p>
    <w:p>
      <w:r>
        <w:t>[[CERTIFICATE_RECIPIENTS]]</w:t>
      </w:r>
    </w:p>
    <w:p>
      <w:pPr>
        <w:keepNext/>
        <w:keepLines/>
        <w:spacing w:before="0" w:after="0" w:line="240" w:lineRule="auto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</w:r>
    </w:p>
    <w:p>
      <w:pPr>
        <w:keepNext/>
        <w:keepLines/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Respectfully submitted,</w:t>
      </w:r>
    </w:p>
    <w:p>
      <w:pPr>
        <w:keepNext/>
        <w:keepLines/>
        <w:spacing w:before="0" w:after="0" w:line="240" w:lineRule="auto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</w:r>
    </w:p>
    <w:p>
      <w:pPr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[[CERTIFICATE_SIGNATURE_S_LINE]]</w:t>
      </w:r>
    </w:p>
    <w:p>
      <w:pPr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[[CERTIFICATE_SIGNATURE_NAME]]</w:t>
      </w:r>
    </w:p>
    <w:p>
      <w:pPr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[[CERTIFICATE_SIGNATURE_DESIGNATION]]</w:t>
      </w:r>
    </w:p>
    <w:p>
      <w:r>
        <w:t>[[CERTIFICATE_CONTACT_LINES]]</w:t>
      </w:r>
    </w:p>
    <w:p>
      <w:r>
        <w:t>[[CERTIFICATE_END]]</w:t>
      </w:r>
    </w:p>
    <w:p>
      <w:r>
        <w:t>[[ORDER_BEGIN]]</w:t>
      </w:r>
    </w:p>
    <w:p>
      <w:r>
        <w:br w:type="page"/>
      </w:r>
    </w:p>
    <w:p>
      <w:pPr>
        <w:spacing w:before="0" w:after="0" w:line="240" w:lineRule="auto"/>
        <w:jc w:val="center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[[ORDER_COURT_HEADING_1]]</w:t>
      </w:r>
    </w:p>
    <w:p>
      <w:pPr>
        <w:spacing w:before="0" w:after="0" w:line="240" w:lineRule="auto"/>
        <w:jc w:val="center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[[ORDER_COURT_HEADING_2]]</w:t>
      </w:r>
    </w:p>
    <w:p>
      <w:pPr>
        <w:spacing w:before="0" w:after="0" w:line="240" w:lineRule="auto"/>
        <w:jc w:val="center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[[ORDER_COURT_HEADING_3]]</w:t>
      </w:r>
    </w:p>
    <w:p>
      <w:pPr>
        <w:spacing w:before="0" w:after="0" w:line="240" w:lineRule="auto"/>
      </w:pP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4320"/>
        <w:gridCol w:w="144"/>
        <w:gridCol w:w="144"/>
        <w:gridCol w:w="4752"/>
      </w:tblGrid>
      <w:tr>
        <w:trPr>
          <w:trHeight w:val="288" w:hRule="exact"/>
        </w:trPr>
        <w:tc>
          <w:tcPr>
            <w:tcW w:type="dxa" w:w="4320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24"/>
                <w:u w:val="none"/>
              </w:rPr>
              <w:t>[[PLAINTIFF_NAME]]</w:t>
            </w: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tcBorders>
              <w:right w:val="single" w:sz="6" w:space="0" w:color="000000"/>
            </w:tcBorders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4752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24"/>
                <w:u w:val="none"/>
              </w:rPr>
              <w:t>CASE NO. [[CASE_NUMBER]]</w:t>
            </w:r>
          </w:p>
        </w:tc>
      </w:tr>
      <w:tr>
        <w:trPr>
          <w:trHeight w:val="288" w:hRule="exact"/>
        </w:trPr>
        <w:tc>
          <w:tcPr>
            <w:tcW w:type="dxa" w:w="4320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tcBorders>
              <w:right w:val="single" w:sz="6" w:space="0" w:color="000000"/>
            </w:tcBorders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4752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  <w:tr>
        <w:trPr>
          <w:trHeight w:val="288" w:hRule="exact"/>
        </w:trPr>
        <w:tc>
          <w:tcPr>
            <w:tcW w:type="dxa" w:w="4320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  <w:ind w:left="1440"/>
            </w:pPr>
            <w:r>
              <w:rPr>
                <w:rFonts w:ascii="Times New Roman" w:hAnsi="Times New Roman" w:eastAsia="Times New Roman"/>
                <w:b w:val="0"/>
                <w:i w:val="0"/>
                <w:sz w:val="24"/>
                <w:u w:val="none"/>
              </w:rPr>
              <w:t>[[PLAINTIFF_DESIGNATION]]</w:t>
            </w: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tcBorders>
              <w:right w:val="single" w:sz="6" w:space="0" w:color="000000"/>
            </w:tcBorders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4752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22"/>
                <w:u w:val="none"/>
              </w:rPr>
              <w:t>JUDGE [[JUDGE_LABEL]]</w:t>
            </w:r>
          </w:p>
        </w:tc>
      </w:tr>
      <w:tr>
        <w:trPr>
          <w:trHeight w:val="288" w:hRule="exact"/>
        </w:trPr>
        <w:tc>
          <w:tcPr>
            <w:tcW w:type="dxa" w:w="4320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tcBorders>
              <w:right w:val="single" w:sz="6" w:space="0" w:color="000000"/>
            </w:tcBorders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4752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  <w:tr>
        <w:trPr>
          <w:trHeight w:val="288" w:hRule="exact"/>
        </w:trPr>
        <w:tc>
          <w:tcPr>
            <w:tcW w:type="dxa" w:w="4320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  <w:ind w:left="720"/>
            </w:pPr>
            <w:r>
              <w:rPr>
                <w:rFonts w:ascii="Times New Roman" w:hAnsi="Times New Roman" w:eastAsia="Times New Roman"/>
                <w:b w:val="0"/>
                <w:i w:val="0"/>
                <w:sz w:val="24"/>
                <w:u w:val="none"/>
              </w:rPr>
              <w:t>v.</w:t>
            </w: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tcBorders>
              <w:right w:val="single" w:sz="6" w:space="0" w:color="000000"/>
            </w:tcBorders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4752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22"/>
                <w:u w:val="none"/>
              </w:rPr>
              <w:t>MAGISTRATE [[MAGISTRATE_LABEL]]</w:t>
            </w:r>
          </w:p>
        </w:tc>
      </w:tr>
      <w:tr>
        <w:trPr>
          <w:trHeight w:val="288" w:hRule="exact"/>
        </w:trPr>
        <w:tc>
          <w:tcPr>
            <w:tcW w:type="dxa" w:w="4320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tcBorders>
              <w:right w:val="single" w:sz="6" w:space="0" w:color="000000"/>
            </w:tcBorders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4752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  <w:tr>
        <w:trPr>
          <w:trHeight w:val="288" w:hRule="exact"/>
        </w:trPr>
        <w:tc>
          <w:tcPr>
            <w:tcW w:type="dxa" w:w="4320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24"/>
                <w:u w:val="none"/>
              </w:rPr>
              <w:t>[[DEFENDANT_NAME]]</w:t>
            </w: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tcBorders>
              <w:right w:val="single" w:sz="6" w:space="0" w:color="000000"/>
            </w:tcBorders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4752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  <w:tr>
        <w:trPr>
          <w:trHeight w:val="288" w:hRule="exact"/>
        </w:trPr>
        <w:tc>
          <w:tcPr>
            <w:tcW w:type="dxa" w:w="4320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tcBorders>
              <w:right w:val="single" w:sz="6" w:space="0" w:color="000000"/>
            </w:tcBorders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4752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24"/>
                <w:u w:val="none"/>
              </w:rPr>
              <w:t>JUDGMENT ENTRY</w:t>
            </w:r>
          </w:p>
        </w:tc>
      </w:tr>
      <w:tr>
        <w:trPr>
          <w:trHeight w:val="288" w:hRule="exact"/>
        </w:trPr>
        <w:tc>
          <w:tcPr>
            <w:tcW w:type="dxa" w:w="4320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  <w:ind w:left="1440"/>
            </w:pPr>
            <w:r>
              <w:rPr>
                <w:rFonts w:ascii="Times New Roman" w:hAnsi="Times New Roman" w:eastAsia="Times New Roman"/>
                <w:b w:val="0"/>
                <w:i w:val="0"/>
                <w:sz w:val="24"/>
                <w:u w:val="none"/>
              </w:rPr>
              <w:t>[[DEFENDANT_DESIGNATION]]</w:t>
            </w: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tcBorders>
              <w:right w:val="single" w:sz="6" w:space="0" w:color="000000"/>
            </w:tcBorders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4752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  <w:tr>
        <w:trPr>
          <w:trHeight w:val="288" w:hRule="exact"/>
        </w:trPr>
        <w:tc>
          <w:tcPr>
            <w:tcW w:type="dxa" w:w="4320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44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4752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</w:tbl>
    <w:p>
      <w:r>
        <w:t>[[ORDER_BODY]]</w:t>
      </w:r>
    </w:p>
    <w:p>
      <w:pPr>
        <w:keepNext/>
        <w:spacing w:before="0" w:after="0" w:line="240" w:lineRule="auto"/>
        <w:ind w:left="5328"/>
      </w:pPr>
      <w:r>
        <w:rPr>
          <w:rFonts w:ascii="Times New Roman" w:hAnsi="Times New Roman" w:eastAsia="Times New Roman"/>
          <w:b w:val="0"/>
          <w:i w:val="0"/>
          <w:sz w:val="20"/>
          <w:u w:val="none"/>
        </w:rPr>
        <w:t>___________________________________</w:t>
      </w:r>
    </w:p>
    <w:p>
      <w:pPr>
        <w:keepNext/>
        <w:spacing w:before="160" w:after="0" w:line="240" w:lineRule="auto"/>
        <w:ind w:left="5328"/>
      </w:pPr>
      <w:r>
        <w:rPr>
          <w:rFonts w:ascii="Times New Roman" w:hAnsi="Times New Roman" w:eastAsia="Times New Roman"/>
          <w:b w:val="0"/>
          <w:i w:val="0"/>
          <w:sz w:val="20"/>
          <w:u w:val="none"/>
        </w:rPr>
        <w:t>[[ORDER_JUDGE]]</w:t>
      </w:r>
    </w:p>
    <w:p>
      <w:pPr>
        <w:keepNext/>
        <w:spacing w:before="0" w:after="0" w:line="240" w:lineRule="auto"/>
        <w:ind w:left="5328"/>
      </w:pPr>
      <w:r>
        <w:rPr>
          <w:rFonts w:ascii="Times New Roman" w:hAnsi="Times New Roman" w:eastAsia="Times New Roman"/>
          <w:b w:val="0"/>
          <w:i w:val="0"/>
          <w:sz w:val="20"/>
          <w:u w:val="none"/>
        </w:rPr>
        <w:t>___________________________________</w:t>
      </w:r>
    </w:p>
    <w:p>
      <w:pPr>
        <w:keepNext/>
        <w:spacing w:before="160" w:after="0" w:line="240" w:lineRule="auto"/>
        <w:ind w:left="5328"/>
      </w:pPr>
      <w:r>
        <w:rPr>
          <w:rFonts w:ascii="Times New Roman" w:hAnsi="Times New Roman" w:eastAsia="Times New Roman"/>
          <w:b w:val="0"/>
          <w:i w:val="0"/>
          <w:sz w:val="20"/>
          <w:u w:val="none"/>
        </w:rPr>
        <w:t>[[ORDER_MAGISTRATE]]</w:t>
      </w:r>
    </w:p>
    <w:p>
      <w:pPr>
        <w:keepNext/>
        <w:spacing w:before="160" w:after="0" w:line="240" w:lineRule="auto"/>
        <w:ind w:left="5328"/>
      </w:pPr>
      <w:r>
        <w:rPr>
          <w:rFonts w:ascii="Times New Roman" w:hAnsi="Times New Roman" w:eastAsia="Times New Roman"/>
          <w:b w:val="0"/>
          <w:i w:val="0"/>
          <w:sz w:val="16"/>
          <w:u w:val="none"/>
        </w:rPr>
        <w:t>[[ORDER_SUBMITTED_BY]]</w:t>
      </w:r>
    </w:p>
    <w:p>
      <w:pPr>
        <w:keepNext/>
        <w:spacing w:before="0" w:after="0" w:line="240" w:lineRule="auto"/>
        <w:ind w:left="5328"/>
      </w:pPr>
      <w:r>
        <w:rPr>
          <w:rFonts w:ascii="Times New Roman" w:hAnsi="Times New Roman" w:eastAsia="Times New Roman"/>
          <w:b w:val="0"/>
          <w:i w:val="0"/>
          <w:sz w:val="16"/>
          <w:u w:val="none"/>
        </w:rPr>
        <w:t>[[ORDER_S_LINE]]</w:t>
      </w:r>
    </w:p>
    <w:p>
      <w:pPr>
        <w:keepNext/>
        <w:spacing w:before="0" w:after="0" w:line="240" w:lineRule="auto"/>
        <w:ind w:left="5328"/>
      </w:pPr>
      <w:r>
        <w:rPr>
          <w:rFonts w:ascii="Times New Roman" w:hAnsi="Times New Roman" w:eastAsia="Times New Roman"/>
          <w:b w:val="0"/>
          <w:i w:val="0"/>
          <w:sz w:val="16"/>
          <w:u w:val="none"/>
        </w:rPr>
        <w:t>[[ORDER_NAME]]</w:t>
      </w:r>
    </w:p>
    <w:p>
      <w:pPr>
        <w:keepNext w:val="0"/>
        <w:spacing w:before="0" w:after="0" w:line="240" w:lineRule="auto"/>
        <w:ind w:left="5328"/>
      </w:pPr>
      <w:r>
        <w:rPr>
          <w:rFonts w:ascii="Times New Roman" w:hAnsi="Times New Roman" w:eastAsia="Times New Roman"/>
          <w:b w:val="0"/>
          <w:i w:val="0"/>
          <w:sz w:val="16"/>
          <w:u w:val="none"/>
        </w:rPr>
        <w:t>[[ORDER_DESIGNATION]]</w:t>
      </w:r>
    </w:p>
    <w:p>
      <w:r>
        <w:t>[[ORDER_END]]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